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4077416" name="be7a2d40-8ed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0209186" name="be7a2d40-8edd-11f0-8abf-e722e150cba4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Fenster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790609" name="6be837b0-8ed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6560919" name="6be837b0-8ede-11f0-8abf-e722e150cba4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Keller</w:t>
            </w:r>
          </w:p>
          <w:p>
            <w:pPr>
              <w:spacing w:before="0" w:after="0" w:line="240" w:lineRule="auto"/>
            </w:pPr>
            <w:r>
              <w:t>KG</w:t>
            </w:r>
          </w:p>
        </w:tc>
        <w:tc>
          <w:p>
            <w:pPr>
              <w:spacing w:before="0" w:after="0" w:line="240" w:lineRule="auto"/>
            </w:pPr>
            <w:r>
              <w:t>Blumenkisten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9204633" name="de22e520-8ee1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8242253" name="de22e520-8ee1-11f0-8abf-e722e150cba4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Keller</w:t>
            </w:r>
          </w:p>
          <w:p>
            <w:pPr>
              <w:spacing w:before="0" w:after="0" w:line="240" w:lineRule="auto"/>
            </w:pPr>
            <w:r>
              <w:t>KG</w:t>
            </w:r>
          </w:p>
        </w:tc>
        <w:tc>
          <w:p>
            <w:pPr>
              <w:spacing w:before="0" w:after="0" w:line="240" w:lineRule="auto"/>
            </w:pPr>
            <w:r>
              <w:t>Gipsdecke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3947047" name="8c7e0eb0-8ee2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9721983" name="8c7e0eb0-8ee2-11f0-8abf-e722e150cba4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Fliesen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1725070" name="99105470-8ee3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5975080" name="99105470-8ee3-11f0-8abf-e722e150cba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Fliesen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4570554" name="4bb6953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1256125" name="4bb69530-8ee4-11f0-8abf-e722e150cba4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WC / DU</w:t>
            </w:r>
          </w:p>
          <w:p>
            <w:pPr>
              <w:spacing w:before="0" w:after="0" w:line="240" w:lineRule="auto"/>
            </w:pPr>
            <w:r>
              <w:t>2. OG</w:t>
            </w:r>
          </w:p>
        </w:tc>
        <w:tc>
          <w:p>
            <w:pPr>
              <w:spacing w:before="0" w:after="0" w:line="240" w:lineRule="auto"/>
            </w:pPr>
            <w:r>
              <w:t>Fliesen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3551354" name="3540d500-8ee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1988703" name="3540d500-8eed-11f0-8abf-e722e150cba4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2. OG</w:t>
            </w:r>
          </w:p>
        </w:tc>
        <w:tc>
          <w:p>
            <w:pPr>
              <w:spacing w:before="0" w:after="0" w:line="240" w:lineRule="auto"/>
            </w:pPr>
            <w:r>
              <w:t>Fliesen</w:t>
            </w:r>
          </w:p>
        </w:tc>
        <w:tc>
          <w:p>
            <w:pPr>
              <w:spacing w:before="0" w:after="0" w:line="240" w:lineRule="auto"/>
            </w:pPr>
            <w:r>
              <w:t>Fliesenkleber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4051000" name="b4c511a0-8ee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0148726" name="b4c511a0-8eee-11f0-8abf-e722e150cba4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73184401" name="8a80a62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4050353" name="8a80a620-8ee4-11f0-8abf-e722e150cba4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EG, OG, 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2046489" name="e442ca10-8ee6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1421449" name="e442ca10-8ee6-11f0-8abf-e722e150cba4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3698075" name="5ae80f80-8ee8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249119" name="5ae80f80-8ee8-11f0-8abf-e722e150cba4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WC / DU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53316669" name="458ad2f0-8eeb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3538369" name="458ad2f0-8eeb-11f0-8abf-e722e150cba4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2. 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139178" name="f24abbb0-8eee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424815" name="f24abbb0-8eee-11f0-8abf-e722e150cba4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5026673" name="d5970fa0-8ee4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5884084" name="d5970fa0-8ee4-11f0-8abf-e722e150cba4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45302248" name="eecaf280-8ee8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293341" name="eecaf280-8ee8-11f0-8abf-e722e150cba4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WC / DU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39600017" name="82d23b80-8eeb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8496315" name="82d23b80-8eeb-11f0-8abf-e722e150cba4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WC / DU</w:t>
            </w:r>
          </w:p>
          <w:p>
            <w:pPr>
              <w:spacing w:before="0" w:after="0" w:line="240" w:lineRule="auto"/>
            </w:pPr>
            <w:r>
              <w:t>2. 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90866186" name="782b43a0-8eed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8589855" name="782b43a0-8eed-11f0-8abf-e722e150cba4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2. 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0540103" name="24f17fe0-8eef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8729229" name="24f17fe0-8eef-11f0-8abf-e722e150cba4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EG, OG, DG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2156129" name="8766c680-8ee5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862227" name="8766c680-8ee5-11f0-8abf-e722e150cba4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Faserzementplatte</w:t>
            </w:r>
          </w:p>
        </w:tc>
        <w:tc>
          <w:p>
            <w:pPr>
              <w:spacing w:before="0" w:after="0" w:line="240" w:lineRule="auto"/>
            </w:pPr>
            <w:r>
              <w:t>Elektrokasten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5794033" name="b8756910-8ee6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7233146" name="b8756910-8ee6-11f0-8abf-e722e150cba4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/ DU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 Cushion Vinyl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662671" name="d13888c0-8eea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6959944" name="d13888c0-8eea-11f0-8abf-e722e150cba4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Zementgebundene Holzfaserplatten</w:t>
            </w:r>
          </w:p>
        </w:tc>
        <w:tc>
          <w:p>
            <w:pPr>
              <w:spacing w:before="0" w:after="0" w:line="240" w:lineRule="auto"/>
            </w:pPr>
            <w:r>
              <w:t>Leichtbauelemente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9690145" name="e52c50a0-8eef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2326210" name="e52c50a0-8eef-11f0-8abf-e722e150cba4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Fallroht</w:t>
            </w:r>
          </w:p>
        </w:tc>
        <w:tc>
          <w:p>
            <w:pPr>
              <w:spacing w:before="0" w:after="0" w:line="240" w:lineRule="auto"/>
            </w:pPr>
            <w:r>
              <w:t>Fallrohr FZ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3824342" name="fe7f0d80-8ef0-11f0-b1cb-dfae2843b00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990374" name="fe7f0d80-8ef0-11f0-b1cb-dfae2843b00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lose Platte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8554046" name="77fe1c50-8ef1-11f0-b1cb-dfae2843b00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3318032" name="77fe1c50-8ef1-11f0-b1cb-dfae2843b00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Dachabdeckung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35096332" name="2720dba0-8ef2-11f0-b1cb-dfae2843b00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2453371" name="2720dba0-8ef2-11f0-b1cb-dfae2843b00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Vordach</w:t>
            </w:r>
          </w:p>
          <w:p>
            <w:pPr>
              <w:spacing w:before="0" w:after="0" w:line="240" w:lineRule="auto"/>
            </w:pPr>
            <w:r>
              <w:t>Vorplatz</w:t>
            </w:r>
          </w:p>
        </w:tc>
        <w:tc>
          <w:p>
            <w:pPr>
              <w:spacing w:before="0" w:after="0" w:line="240" w:lineRule="auto"/>
            </w:pPr>
            <w:r>
              <w:t>Dachabdichtung</w:t>
            </w:r>
          </w:p>
        </w:tc>
        <w:tc>
          <w:p>
            <w:pPr>
              <w:spacing w:before="0" w:after="0" w:line="240" w:lineRule="auto"/>
            </w:pPr>
            <w:r>
              <w:t>Dachpappe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8422599" name="a0d97100-8ef2-11f0-b1cb-dfae2843b00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0630166" name="a0d97100-8ef2-11f0-b1cb-dfae2843b00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  <w:p>
            <w:pPr>
              <w:spacing w:before="0" w:after="0" w:line="240" w:lineRule="auto"/>
            </w:pPr>
            <w:r>
              <w:t>PAK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/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Bodenbelag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4711083" name="37afaef0-8ee9-11f0-8abf-e722e150cba4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109602" name="37afaef0-8ee9-11f0-8abf-e722e150cba4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DN 477</w:t>
          </w:r>
        </w:p>
        <w:p>
          <w:pPr>
            <w:spacing w:before="0" w:after="0"/>
          </w:pPr>
          <w:r>
            <w:t>477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footer.xml" Type="http://schemas.openxmlformats.org/officeDocument/2006/relationships/footer" Id="rId3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